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B6C6A" w:rsidRPr="008C0AD7" w:rsidRDefault="00000000" w:rsidP="008C0AD7">
      <w:pPr>
        <w:spacing w:after="6" w:line="312" w:lineRule="auto"/>
        <w:jc w:val="right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b/>
          <w:sz w:val="20"/>
          <w:szCs w:val="20"/>
          <w:lang w:val="it-IT"/>
        </w:rPr>
        <w:t>ALLEGATO A2</w:t>
      </w:r>
    </w:p>
    <w:p w:rsidR="008C0AD7" w:rsidRDefault="008C0AD7" w:rsidP="008C0AD7">
      <w:pPr>
        <w:spacing w:after="6" w:line="312" w:lineRule="auto"/>
        <w:jc w:val="both"/>
        <w:rPr>
          <w:rFonts w:asciiTheme="majorHAnsi" w:hAnsiTheme="majorHAnsi" w:cstheme="majorHAnsi"/>
          <w:b/>
          <w:sz w:val="20"/>
          <w:szCs w:val="20"/>
          <w:lang w:val="it-IT"/>
        </w:rPr>
      </w:pPr>
    </w:p>
    <w:p w:rsidR="001B6C6A" w:rsidRPr="008C0AD7" w:rsidRDefault="008C0AD7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b/>
          <w:sz w:val="20"/>
          <w:szCs w:val="20"/>
          <w:lang w:val="it-IT"/>
        </w:rPr>
        <w:t xml:space="preserve">OGGETTO: </w:t>
      </w:r>
      <w:r w:rsidR="0088685B" w:rsidRPr="008C0AD7">
        <w:rPr>
          <w:rFonts w:asciiTheme="majorHAnsi" w:hAnsiTheme="majorHAnsi" w:cstheme="majorHAnsi"/>
          <w:b/>
          <w:sz w:val="20"/>
          <w:szCs w:val="20"/>
          <w:lang w:val="it-IT"/>
        </w:rPr>
        <w:t xml:space="preserve">Proposta Progettuale Esperto Formatore </w:t>
      </w:r>
      <w:r w:rsidRPr="008C0AD7">
        <w:rPr>
          <w:rFonts w:asciiTheme="majorHAnsi" w:hAnsiTheme="majorHAnsi" w:cstheme="majorHAnsi"/>
          <w:b/>
          <w:sz w:val="20"/>
          <w:szCs w:val="20"/>
          <w:lang w:val="it-IT"/>
        </w:rPr>
        <w:t>AI Scuola Futura – Competenze, Innovazione e Comunità PNRR – Missione 4 – Componente 1 – Investimento 2.1 – Snodi formativi per la transizione digitale sull’utilizzo dell’intelligenza artificiale nella scuola – D.M. n. 219/2025 Codice progetto: M4C1I2.1-2026-1745-P-66700 | CUP: C74D25003400006</w:t>
      </w:r>
    </w:p>
    <w:p w:rsidR="008C0AD7" w:rsidRDefault="008C0AD7" w:rsidP="008C0AD7">
      <w:pPr>
        <w:pStyle w:val="Titolo1"/>
        <w:spacing w:before="0" w:after="6" w:line="312" w:lineRule="auto"/>
        <w:jc w:val="both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1. IDENTIFICAZIONE DELLA PROPOSTA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Cognome e nome del candidato: ___________________________________________</w:t>
      </w:r>
      <w:r w:rsidR="008C0AD7">
        <w:rPr>
          <w:rFonts w:asciiTheme="majorHAnsi" w:hAnsiTheme="majorHAnsi" w:cstheme="majorHAnsi"/>
          <w:sz w:val="20"/>
          <w:szCs w:val="20"/>
          <w:lang w:val="it-IT"/>
        </w:rPr>
        <w:t>___________________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</w:t>
      </w:r>
    </w:p>
    <w:p w:rsid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Attività n.: __________   Denominazione esatta: __________________________Destinatari: </w:t>
      </w:r>
      <w:r w:rsidR="008C0AD7">
        <w:rPr>
          <w:rFonts w:asciiTheme="majorHAnsi" w:hAnsiTheme="majorHAnsi" w:cstheme="majorHAnsi"/>
          <w:sz w:val="20"/>
          <w:szCs w:val="20"/>
          <w:lang w:val="it-IT"/>
        </w:rPr>
        <w:t>____________________________</w:t>
      </w:r>
    </w:p>
    <w:p w:rsidR="008C0AD7" w:rsidRDefault="008C0AD7" w:rsidP="008C0AD7">
      <w:pPr>
        <w:spacing w:after="6" w:line="312" w:lineRule="auto"/>
        <w:jc w:val="center"/>
        <w:rPr>
          <w:rFonts w:ascii="Segoe UI Symbol" w:hAnsi="Segoe UI Symbol" w:cs="Segoe UI Symbol"/>
          <w:b/>
          <w:bCs/>
          <w:i/>
          <w:iCs/>
          <w:sz w:val="24"/>
          <w:szCs w:val="24"/>
          <w:u w:val="single"/>
          <w:lang w:val="it-IT"/>
        </w:rPr>
      </w:pPr>
    </w:p>
    <w:p w:rsidR="001B6C6A" w:rsidRDefault="00000000" w:rsidP="008C0AD7">
      <w:pPr>
        <w:spacing w:after="6" w:line="312" w:lineRule="auto"/>
        <w:jc w:val="center"/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</w:pPr>
      <w:r w:rsidRPr="008C0AD7">
        <w:rPr>
          <w:rFonts w:ascii="Segoe UI Symbol" w:hAnsi="Segoe UI Symbol" w:cs="Segoe UI Symbol"/>
          <w:b/>
          <w:bCs/>
          <w:i/>
          <w:iCs/>
          <w:sz w:val="24"/>
          <w:szCs w:val="24"/>
          <w:u w:val="single"/>
          <w:lang w:val="it-IT"/>
        </w:rPr>
        <w:t>☐</w:t>
      </w:r>
      <w:r w:rsidRPr="008C0AD7"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  <w:t xml:space="preserve"> Percorso formativo – 18 ore     </w:t>
      </w:r>
      <w:r w:rsidRPr="008C0AD7">
        <w:rPr>
          <w:rFonts w:ascii="Segoe UI Symbol" w:hAnsi="Segoe UI Symbol" w:cs="Segoe UI Symbol"/>
          <w:b/>
          <w:bCs/>
          <w:i/>
          <w:iCs/>
          <w:sz w:val="24"/>
          <w:szCs w:val="24"/>
          <w:u w:val="single"/>
          <w:lang w:val="it-IT"/>
        </w:rPr>
        <w:t>☐</w:t>
      </w:r>
      <w:r w:rsidRPr="008C0AD7"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  <w:t xml:space="preserve"> Laboratorio formativo sul campo – 19 ore</w:t>
      </w:r>
    </w:p>
    <w:p w:rsidR="008C0AD7" w:rsidRPr="008C0AD7" w:rsidRDefault="008C0AD7" w:rsidP="008C0AD7">
      <w:pPr>
        <w:spacing w:after="6" w:line="312" w:lineRule="auto"/>
        <w:jc w:val="center"/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it-IT"/>
        </w:rPr>
      </w:pP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b/>
          <w:sz w:val="20"/>
          <w:szCs w:val="20"/>
          <w:lang w:val="it-IT"/>
        </w:rPr>
        <w:t>La proposta progettuale deve essere riferita esclusivamente all’attività indicata nella presente scheda e deve essere coerente con i destinatari, la durata e la tipologia del percorso o del laboratorio selezionato nell’Allegato A.</w:t>
      </w:r>
    </w:p>
    <w:p w:rsidR="008C0AD7" w:rsidRDefault="008C0AD7" w:rsidP="008C0AD7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2. TITOLO DELLA PROPOSTA PROGETTUALE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8C0AD7" w:rsidRDefault="008C0AD7" w:rsidP="008C0AD7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3. SINTESI DELLA PROPOSTA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Descrivere il bisogno formativo, le finalità, le competenze da sviluppare, la relazione con l’IA, la coerenza con i destinatari e le principali attività previste.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8C0AD7" w:rsidRDefault="008C0AD7" w:rsidP="008C0AD7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4. INDICATORE 3.1 – CONTRIBUTO ALLA GOVERNANCE E ALLA COMPLIANCE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Descrivere come la proposta contribuisce all’utilizzo consapevole, responsabile e sicuro dell’IA nella realtà scolastica e in relazione ai destinatari. Considerare, ove pertinente: cambiamenti didattici, organizzativi e amministrativi; IA generativa; governance; protezione dati e tutela minori; sicurezza digitale; prevenzione del cyberbullismo; etica e responsabilità; PUIA e DPIA; procedure interne.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Per i docenti, ove coerente con l’attività, possono essere previsti Microsoft </w:t>
      </w:r>
      <w:proofErr w:type="spellStart"/>
      <w:r w:rsidRPr="008C0AD7">
        <w:rPr>
          <w:rFonts w:asciiTheme="majorHAnsi" w:hAnsiTheme="majorHAnsi" w:cstheme="majorHAnsi"/>
          <w:sz w:val="20"/>
          <w:szCs w:val="20"/>
          <w:lang w:val="it-IT"/>
        </w:rPr>
        <w:t>Copilot</w:t>
      </w:r>
      <w:proofErr w:type="spellEnd"/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, Google Gemini, </w:t>
      </w:r>
      <w:proofErr w:type="spellStart"/>
      <w:r w:rsidRPr="008C0AD7">
        <w:rPr>
          <w:rFonts w:asciiTheme="majorHAnsi" w:hAnsiTheme="majorHAnsi" w:cstheme="majorHAnsi"/>
          <w:sz w:val="20"/>
          <w:szCs w:val="20"/>
          <w:lang w:val="it-IT"/>
        </w:rPr>
        <w:t>NotebookLM</w:t>
      </w:r>
      <w:proofErr w:type="spellEnd"/>
      <w:r w:rsidRPr="008C0AD7">
        <w:rPr>
          <w:rFonts w:asciiTheme="majorHAnsi" w:hAnsiTheme="majorHAnsi" w:cstheme="majorHAnsi"/>
          <w:sz w:val="20"/>
          <w:szCs w:val="20"/>
          <w:lang w:val="it-IT"/>
        </w:rPr>
        <w:t>, Google Workspace/Google Suite e altri strumenti di IA.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lastRenderedPageBreak/>
        <w:t>5. INDICATORE 3.2 – ARTICOLAZIONE OPERATIVA, MONITORAGGIO E VALUTAZIONE</w:t>
      </w:r>
    </w:p>
    <w:p w:rsidR="001B6C6A" w:rsidRPr="008C0AD7" w:rsidRDefault="00000000" w:rsidP="008C0AD7">
      <w:pPr>
        <w:pStyle w:val="Titolo2"/>
        <w:spacing w:before="0" w:after="6" w:line="312" w:lineRule="auto"/>
        <w:jc w:val="both"/>
        <w:rPr>
          <w:rFonts w:cstheme="majorHAnsi"/>
          <w:color w:val="000000" w:themeColor="text1"/>
          <w:sz w:val="20"/>
          <w:szCs w:val="20"/>
          <w:lang w:val="it-IT"/>
        </w:rPr>
      </w:pPr>
      <w:r w:rsidRPr="008C0AD7">
        <w:rPr>
          <w:rFonts w:cstheme="majorHAnsi"/>
          <w:color w:val="000000" w:themeColor="text1"/>
          <w:sz w:val="20"/>
          <w:szCs w:val="20"/>
          <w:lang w:val="it-IT"/>
        </w:rPr>
        <w:t>5.1 Articolazione operativa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Per i PERCORSI FORMATIVI privilegiare formazione teorico-operativa, approfondimento, casi, esercitazioni, attività applicative, produzione di materiali e trasferimento delle competenze.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Per i LABORATORI FORMATIVI SUL CAMPO privilegiare attività pratiche, sperimentazione diretta, esercitazioni guidate, produzione di artefatti/documenti/procedure/materiali, </w:t>
      </w:r>
      <w:proofErr w:type="spellStart"/>
      <w:r w:rsidRPr="008C0AD7">
        <w:rPr>
          <w:rFonts w:asciiTheme="majorHAnsi" w:hAnsiTheme="majorHAnsi" w:cstheme="majorHAnsi"/>
          <w:sz w:val="20"/>
          <w:szCs w:val="20"/>
          <w:lang w:val="it-IT"/>
        </w:rPr>
        <w:t>problem</w:t>
      </w:r>
      <w:proofErr w:type="spellEnd"/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solving e accompagnamento.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</w:t>
      </w:r>
    </w:p>
    <w:p w:rsidR="001B6C6A" w:rsidRPr="001D0E7B" w:rsidRDefault="00000000" w:rsidP="008C0AD7">
      <w:pPr>
        <w:pStyle w:val="Titolo2"/>
        <w:spacing w:before="0" w:after="6" w:line="312" w:lineRule="auto"/>
        <w:jc w:val="both"/>
        <w:rPr>
          <w:rFonts w:cstheme="majorHAnsi"/>
          <w:color w:val="000000" w:themeColor="text1"/>
          <w:sz w:val="20"/>
          <w:szCs w:val="20"/>
        </w:rPr>
      </w:pPr>
      <w:r w:rsidRPr="001D0E7B">
        <w:rPr>
          <w:rFonts w:cstheme="majorHAnsi"/>
          <w:color w:val="000000" w:themeColor="text1"/>
          <w:sz w:val="20"/>
          <w:szCs w:val="20"/>
        </w:rPr>
        <w:t>5.2 Metodologie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Lezione interattiva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Workshop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Laboratorio pratico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Learning by doing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Problem solving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Cooperative learning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Peer learning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Project work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Studio di casi   </w:t>
      </w:r>
      <w:r w:rsidRPr="008C0AD7">
        <w:rPr>
          <w:rFonts w:ascii="Segoe UI Symbol" w:hAnsi="Segoe UI Symbol" w:cs="Segoe UI Symbol"/>
          <w:sz w:val="20"/>
          <w:szCs w:val="20"/>
        </w:rPr>
        <w:t>☐</w:t>
      </w:r>
      <w:r w:rsidRPr="008C0AD7">
        <w:rPr>
          <w:rFonts w:asciiTheme="majorHAnsi" w:hAnsiTheme="majorHAnsi" w:cstheme="majorHAnsi"/>
          <w:sz w:val="20"/>
          <w:szCs w:val="20"/>
        </w:rPr>
        <w:t xml:space="preserve"> Simulazione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Attività individuale e/o di gruppo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Altra: 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1D0E7B" w:rsidRDefault="00000000" w:rsidP="008C0AD7">
      <w:pPr>
        <w:pStyle w:val="Titolo2"/>
        <w:spacing w:before="0" w:after="6" w:line="312" w:lineRule="auto"/>
        <w:jc w:val="both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5.3 Strumenti e ambienti digitali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Microsoft </w:t>
      </w:r>
      <w:proofErr w:type="spellStart"/>
      <w:r w:rsidRPr="008C0AD7">
        <w:rPr>
          <w:rFonts w:asciiTheme="majorHAnsi" w:hAnsiTheme="majorHAnsi" w:cstheme="majorHAnsi"/>
          <w:sz w:val="20"/>
          <w:szCs w:val="20"/>
          <w:lang w:val="it-IT"/>
        </w:rPr>
        <w:t>Copilot</w:t>
      </w:r>
      <w:proofErr w:type="spellEnd"/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Google Gemini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  <w:proofErr w:type="spellStart"/>
      <w:r w:rsidRPr="008C0AD7">
        <w:rPr>
          <w:rFonts w:asciiTheme="majorHAnsi" w:hAnsiTheme="majorHAnsi" w:cstheme="majorHAnsi"/>
          <w:sz w:val="20"/>
          <w:szCs w:val="20"/>
          <w:lang w:val="it-IT"/>
        </w:rPr>
        <w:t>NotebookLM</w:t>
      </w:r>
      <w:proofErr w:type="spellEnd"/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Google Workspace/Google Suite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IA generativa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progettazione didattica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produzione materiali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cybersecurity/sicurezza digitale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analisi/gestione dati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Altro: 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1D0E7B" w:rsidRDefault="00000000" w:rsidP="008C0AD7">
      <w:pPr>
        <w:pStyle w:val="Titolo2"/>
        <w:spacing w:before="0" w:after="6" w:line="312" w:lineRule="auto"/>
        <w:jc w:val="both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5.4 Monitoraggio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Descrivere modalità e strumenti per verificare svolgimento, partecipazione, esercitazioni, prodotti e livelli di competenza.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1D0E7B" w:rsidRDefault="00000000" w:rsidP="008C0AD7">
      <w:pPr>
        <w:pStyle w:val="Titolo2"/>
        <w:spacing w:before="0" w:after="6" w:line="312" w:lineRule="auto"/>
        <w:jc w:val="both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5.5 Valutazione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Descrivere come sarà verificato il raggiungimento degli obiettivi formativi e delle competenze previste.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8C0AD7" w:rsidRDefault="008C0AD7" w:rsidP="008C0AD7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6. INDICATORE 3.3 – ESITI DELLA PROPOSTA PROGETTUALE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Massimo 30 punti. Indicare risultati attesi concreti e verificabili, prodotti/evidenze, indicatori di risultato e modalità di verifica, evidenziando la coerenza tra risultati attesi, attività realizzate e strumenti di verifica.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85"/>
        <w:gridCol w:w="2085"/>
        <w:gridCol w:w="2085"/>
        <w:gridCol w:w="2085"/>
        <w:gridCol w:w="2085"/>
      </w:tblGrid>
      <w:tr w:rsidR="001B6C6A" w:rsidRPr="008C0AD7">
        <w:trPr>
          <w:jc w:val="center"/>
        </w:trPr>
        <w:tc>
          <w:tcPr>
            <w:tcW w:w="2085" w:type="dxa"/>
            <w:shd w:val="clear" w:color="auto" w:fill="D9EAF7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N.</w:t>
            </w:r>
          </w:p>
        </w:tc>
        <w:tc>
          <w:tcPr>
            <w:tcW w:w="2085" w:type="dxa"/>
            <w:shd w:val="clear" w:color="auto" w:fill="D9EAF7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b/>
                <w:sz w:val="20"/>
                <w:szCs w:val="20"/>
              </w:rPr>
              <w:t>Esito atteso</w:t>
            </w:r>
          </w:p>
        </w:tc>
        <w:tc>
          <w:tcPr>
            <w:tcW w:w="2085" w:type="dxa"/>
            <w:shd w:val="clear" w:color="auto" w:fill="D9EAF7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b/>
                <w:sz w:val="20"/>
                <w:szCs w:val="20"/>
              </w:rPr>
              <w:t>Indicatore di risultato</w:t>
            </w:r>
          </w:p>
        </w:tc>
        <w:tc>
          <w:tcPr>
            <w:tcW w:w="2085" w:type="dxa"/>
            <w:shd w:val="clear" w:color="auto" w:fill="D9EAF7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b/>
                <w:sz w:val="20"/>
                <w:szCs w:val="20"/>
              </w:rPr>
              <w:t>Evidenza/prodotto verificabile</w:t>
            </w:r>
          </w:p>
        </w:tc>
        <w:tc>
          <w:tcPr>
            <w:tcW w:w="2085" w:type="dxa"/>
            <w:shd w:val="clear" w:color="auto" w:fill="D9EAF7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b/>
                <w:sz w:val="20"/>
                <w:szCs w:val="20"/>
              </w:rPr>
              <w:t>Modalità di verifica</w:t>
            </w:r>
          </w:p>
        </w:tc>
      </w:tr>
      <w:tr w:rsidR="001B6C6A" w:rsidRPr="008C0AD7">
        <w:trPr>
          <w:jc w:val="center"/>
        </w:trPr>
        <w:tc>
          <w:tcPr>
            <w:tcW w:w="2085" w:type="dxa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B6C6A" w:rsidRPr="008C0AD7">
        <w:trPr>
          <w:jc w:val="center"/>
        </w:trPr>
        <w:tc>
          <w:tcPr>
            <w:tcW w:w="2085" w:type="dxa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B6C6A" w:rsidRPr="008C0AD7">
        <w:trPr>
          <w:jc w:val="center"/>
        </w:trPr>
        <w:tc>
          <w:tcPr>
            <w:tcW w:w="2085" w:type="dxa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B6C6A" w:rsidRPr="008C0AD7">
        <w:trPr>
          <w:jc w:val="center"/>
        </w:trPr>
        <w:tc>
          <w:tcPr>
            <w:tcW w:w="2085" w:type="dxa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1B6C6A" w:rsidRPr="008C0AD7">
        <w:trPr>
          <w:jc w:val="center"/>
        </w:trPr>
        <w:tc>
          <w:tcPr>
            <w:tcW w:w="2085" w:type="dxa"/>
          </w:tcPr>
          <w:p w:rsidR="001B6C6A" w:rsidRPr="008C0AD7" w:rsidRDefault="00000000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8C0AD7">
              <w:rPr>
                <w:rFonts w:asciiTheme="majorHAnsi" w:hAnsiTheme="majorHAnsi" w:cstheme="majorHAnsi"/>
                <w:sz w:val="20"/>
                <w:szCs w:val="20"/>
              </w:rPr>
              <w:t>5</w:t>
            </w: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085" w:type="dxa"/>
          </w:tcPr>
          <w:p w:rsidR="001B6C6A" w:rsidRPr="008C0AD7" w:rsidRDefault="001B6C6A" w:rsidP="008C0AD7">
            <w:pPr>
              <w:spacing w:after="6" w:line="312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1B6C6A" w:rsidRPr="001D0E7B" w:rsidRDefault="00000000" w:rsidP="008C0AD7">
      <w:pPr>
        <w:pStyle w:val="Titolo2"/>
        <w:spacing w:before="0" w:after="6" w:line="312" w:lineRule="auto"/>
        <w:jc w:val="both"/>
        <w:rPr>
          <w:rFonts w:cstheme="majorHAnsi"/>
          <w:color w:val="000000" w:themeColor="text1"/>
          <w:sz w:val="20"/>
          <w:szCs w:val="20"/>
        </w:rPr>
      </w:pPr>
      <w:r w:rsidRPr="001D0E7B">
        <w:rPr>
          <w:rFonts w:cstheme="majorHAnsi"/>
          <w:color w:val="000000" w:themeColor="text1"/>
          <w:sz w:val="20"/>
          <w:szCs w:val="20"/>
        </w:rPr>
        <w:t>6.1 Prodotti/evidenze finali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materiali didattici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unità/proposte didattiche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prompt/modelli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documenti/procedure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strumenti di valutazione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strumenti per inclusione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cittadinanza digitale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uso responsabile IA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prevenzione cyberbullismo/sicurezza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PUIA/DPIA ove pertinente   </w:t>
      </w: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prodotti realizzati con IA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="Segoe UI Symbol" w:hAnsi="Segoe UI Symbol" w:cs="Segoe UI Symbol"/>
          <w:sz w:val="20"/>
          <w:szCs w:val="20"/>
          <w:lang w:val="it-IT"/>
        </w:rPr>
        <w:t>☐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 altro: 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8C0AD7" w:rsidRDefault="008C0AD7" w:rsidP="008C0AD7">
      <w:pPr>
        <w:pStyle w:val="Titolo1"/>
        <w:spacing w:before="0" w:after="6" w:line="312" w:lineRule="auto"/>
        <w:jc w:val="both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7. RICADUTA E TRASFERIBILITÀ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Descrivere l’utilizzo successivo delle competenze e dei prodotti, la condivisione, la replicabilità e la ricaduta sulla didattica, sull’organizzazione e/o sulla governance dell’IA dell’Istituto.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8C0AD7" w:rsidRDefault="008C0AD7" w:rsidP="008C0AD7">
      <w:pPr>
        <w:pStyle w:val="Titolo1"/>
        <w:spacing w:before="0" w:after="6" w:line="312" w:lineRule="auto"/>
        <w:jc w:val="both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8. COERENZA CON LA SPECIFICA ATTIVITÀ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Coerenza con la tipologia dell’attività selezionata: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Coerenza con i destinatari: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Coerenza con il livello base/medio, ove previsto: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Coerenza con gli obiettivi formativi: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________________________________________________________________________________________________________</w:t>
      </w:r>
    </w:p>
    <w:p w:rsidR="008C0AD7" w:rsidRDefault="008C0AD7" w:rsidP="008C0AD7">
      <w:pPr>
        <w:pStyle w:val="Titolo1"/>
        <w:spacing w:before="0" w:after="6" w:line="312" w:lineRule="auto"/>
        <w:jc w:val="both"/>
        <w:rPr>
          <w:rFonts w:cstheme="majorHAnsi"/>
          <w:sz w:val="20"/>
          <w:szCs w:val="20"/>
          <w:lang w:val="it-IT"/>
        </w:rPr>
      </w:pPr>
    </w:p>
    <w:p w:rsidR="001B6C6A" w:rsidRPr="001D0E7B" w:rsidRDefault="00000000" w:rsidP="008C0AD7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1D0E7B">
        <w:rPr>
          <w:rFonts w:cstheme="majorHAnsi"/>
          <w:color w:val="000000" w:themeColor="text1"/>
          <w:sz w:val="20"/>
          <w:szCs w:val="20"/>
          <w:lang w:val="it-IT"/>
        </w:rPr>
        <w:t>9. DICHIARAZIONE DEL CANDIDATO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Il/La sottoscritto/a dichiara che la presente proposta è stata elaborata specificamente per l’attività indicata, è coerente con destinatari, durata e tipologia del percorso/laboratorio, individua modalità operative, strumenti, monitoraggio, valutazione, risultati attesi ed evidenze verificabili ed è coerente con le finalità del progetto e con l’Avviso.</w:t>
      </w:r>
    </w:p>
    <w:p w:rsidR="001B6C6A" w:rsidRPr="008C0AD7" w:rsidRDefault="00000000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Il/La candidato/a dichiara inoltre di essere consapevole che la proposta sarà valutata secondo l’Allegato A1 – Indicatore 3, per un massimo di 100 punti analitici, ponderati con peso del 30%, fino a un massimo di 30 punti.</w:t>
      </w:r>
    </w:p>
    <w:p w:rsidR="008C0AD7" w:rsidRDefault="008C0AD7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                     </w:t>
      </w:r>
    </w:p>
    <w:p w:rsidR="008C0AD7" w:rsidRDefault="008C0AD7" w:rsidP="008C0AD7">
      <w:pPr>
        <w:spacing w:after="6" w:line="312" w:lineRule="auto"/>
        <w:jc w:val="both"/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                   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 xml:space="preserve">Luogo e data: </w:t>
      </w:r>
    </w:p>
    <w:p w:rsidR="008C0AD7" w:rsidRDefault="008C0AD7" w:rsidP="008C0AD7">
      <w:pPr>
        <w:spacing w:after="6" w:line="312" w:lineRule="auto"/>
        <w:ind w:left="-142"/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</w:p>
    <w:p w:rsidR="008C0AD7" w:rsidRDefault="008C0AD7" w:rsidP="008C0AD7">
      <w:pPr>
        <w:spacing w:after="6" w:line="312" w:lineRule="auto"/>
        <w:ind w:left="-142"/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 xml:space="preserve">  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</w:t>
      </w:r>
      <w:r>
        <w:rPr>
          <w:rFonts w:asciiTheme="majorHAnsi" w:hAnsiTheme="majorHAnsi" w:cstheme="majorHAnsi"/>
          <w:sz w:val="20"/>
          <w:szCs w:val="20"/>
          <w:lang w:val="it-IT"/>
        </w:rPr>
        <w:t>,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t>______________________</w:t>
      </w:r>
      <w:r w:rsidRPr="008C0AD7">
        <w:rPr>
          <w:rFonts w:asciiTheme="majorHAnsi" w:hAnsiTheme="majorHAnsi" w:cstheme="majorHAnsi"/>
          <w:sz w:val="20"/>
          <w:szCs w:val="20"/>
          <w:lang w:val="it-IT"/>
        </w:rPr>
        <w:br/>
      </w:r>
    </w:p>
    <w:p w:rsidR="001B6C6A" w:rsidRPr="008C0AD7" w:rsidRDefault="00000000" w:rsidP="008C0AD7">
      <w:pPr>
        <w:spacing w:after="6" w:line="312" w:lineRule="auto"/>
        <w:ind w:left="7200" w:firstLine="862"/>
        <w:rPr>
          <w:rFonts w:asciiTheme="majorHAnsi" w:hAnsiTheme="majorHAnsi" w:cstheme="majorHAnsi"/>
          <w:sz w:val="20"/>
          <w:szCs w:val="20"/>
          <w:lang w:val="it-IT"/>
        </w:rPr>
      </w:pPr>
      <w:r w:rsidRPr="008C0AD7">
        <w:rPr>
          <w:rFonts w:asciiTheme="majorHAnsi" w:hAnsiTheme="majorHAnsi" w:cstheme="majorHAnsi"/>
          <w:sz w:val="20"/>
          <w:szCs w:val="20"/>
          <w:lang w:val="it-IT"/>
        </w:rPr>
        <w:t>Firma del candidato ________________________________</w:t>
      </w:r>
    </w:p>
    <w:sectPr w:rsidR="001B6C6A" w:rsidRPr="008C0AD7" w:rsidSect="00034616">
      <w:footerReference w:type="even" r:id="rId8"/>
      <w:footerReference w:type="default" r:id="rId9"/>
      <w:pgSz w:w="12240" w:h="15840"/>
      <w:pgMar w:top="907" w:right="907" w:bottom="907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386B" w:rsidRDefault="000E386B">
      <w:pPr>
        <w:spacing w:after="0" w:line="240" w:lineRule="auto"/>
      </w:pPr>
      <w:r>
        <w:separator/>
      </w:r>
    </w:p>
  </w:endnote>
  <w:endnote w:type="continuationSeparator" w:id="0">
    <w:p w:rsidR="000E386B" w:rsidRDefault="000E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180631742"/>
      <w:docPartObj>
        <w:docPartGallery w:val="Page Numbers (Bottom of Page)"/>
        <w:docPartUnique/>
      </w:docPartObj>
    </w:sdtPr>
    <w:sdtContent>
      <w:p w:rsidR="008C0AD7" w:rsidRDefault="008C0AD7" w:rsidP="00E37B7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8C0AD7" w:rsidRDefault="008C0AD7" w:rsidP="008C0AD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975137656"/>
      <w:docPartObj>
        <w:docPartGallery w:val="Page Numbers (Bottom of Page)"/>
        <w:docPartUnique/>
      </w:docPartObj>
    </w:sdtPr>
    <w:sdtContent>
      <w:p w:rsidR="008C0AD7" w:rsidRPr="001D0E7B" w:rsidRDefault="008C0AD7" w:rsidP="00E37B7C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1D0E7B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Pr="001D0E7B">
          <w:rPr>
            <w:rStyle w:val="Numeropagina"/>
            <w:noProof/>
            <w:lang w:val="it-IT"/>
          </w:rPr>
          <w:t>4</w:t>
        </w:r>
        <w:r>
          <w:rPr>
            <w:rStyle w:val="Numeropagina"/>
          </w:rPr>
          <w:fldChar w:fldCharType="end"/>
        </w:r>
      </w:p>
    </w:sdtContent>
  </w:sdt>
  <w:p w:rsidR="001B6C6A" w:rsidRPr="008C0AD7" w:rsidRDefault="00000000" w:rsidP="008C0AD7">
    <w:pPr>
      <w:pStyle w:val="Pidipagina"/>
      <w:ind w:right="360"/>
      <w:jc w:val="center"/>
      <w:rPr>
        <w:lang w:val="it-IT"/>
      </w:rPr>
    </w:pPr>
    <w:r w:rsidRPr="008C0AD7">
      <w:rPr>
        <w:sz w:val="16"/>
        <w:lang w:val="it-IT"/>
      </w:rPr>
      <w:t>Istituto Comprensivo “G. E. Rizzo” di Melilli (SR) – Allegato A2 – Proposta progettuale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386B" w:rsidRDefault="000E386B">
      <w:pPr>
        <w:spacing w:after="0" w:line="240" w:lineRule="auto"/>
      </w:pPr>
      <w:r>
        <w:separator/>
      </w:r>
    </w:p>
  </w:footnote>
  <w:footnote w:type="continuationSeparator" w:id="0">
    <w:p w:rsidR="000E386B" w:rsidRDefault="000E3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83281">
    <w:abstractNumId w:val="8"/>
  </w:num>
  <w:num w:numId="2" w16cid:durableId="71784625">
    <w:abstractNumId w:val="6"/>
  </w:num>
  <w:num w:numId="3" w16cid:durableId="490827837">
    <w:abstractNumId w:val="5"/>
  </w:num>
  <w:num w:numId="4" w16cid:durableId="1116170254">
    <w:abstractNumId w:val="4"/>
  </w:num>
  <w:num w:numId="5" w16cid:durableId="1331829904">
    <w:abstractNumId w:val="7"/>
  </w:num>
  <w:num w:numId="6" w16cid:durableId="1514152322">
    <w:abstractNumId w:val="3"/>
  </w:num>
  <w:num w:numId="7" w16cid:durableId="55057856">
    <w:abstractNumId w:val="2"/>
  </w:num>
  <w:num w:numId="8" w16cid:durableId="1773474775">
    <w:abstractNumId w:val="1"/>
  </w:num>
  <w:num w:numId="9" w16cid:durableId="1540975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386B"/>
    <w:rsid w:val="0015074B"/>
    <w:rsid w:val="001B6C6A"/>
    <w:rsid w:val="001D0E7B"/>
    <w:rsid w:val="0029639D"/>
    <w:rsid w:val="00326F90"/>
    <w:rsid w:val="0088685B"/>
    <w:rsid w:val="008C0AD7"/>
    <w:rsid w:val="00AA1D8D"/>
    <w:rsid w:val="00AD095E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AB9EC"/>
  <w14:defaultImageDpi w14:val="300"/>
  <w15:docId w15:val="{4F833A7F-1634-FD42-946A-B33BBA2F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19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Numeropagina">
    <w:name w:val="page number"/>
    <w:basedOn w:val="Carpredefinitoparagrafo"/>
    <w:uiPriority w:val="99"/>
    <w:semiHidden/>
    <w:unhideWhenUsed/>
    <w:rsid w:val="008C0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DS Angela Fontana</cp:lastModifiedBy>
  <cp:revision>5</cp:revision>
  <dcterms:created xsi:type="dcterms:W3CDTF">2013-12-23T23:15:00Z</dcterms:created>
  <dcterms:modified xsi:type="dcterms:W3CDTF">2026-08-16T16:31:00Z</dcterms:modified>
  <cp:category/>
</cp:coreProperties>
</file>